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8A" w:rsidRPr="00BC5F3D" w:rsidRDefault="00533E9A" w:rsidP="0024398A">
      <w:pPr>
        <w:keepNext/>
        <w:spacing w:line="360" w:lineRule="auto"/>
        <w:jc w:val="right"/>
        <w:outlineLvl w:val="0"/>
        <w:rPr>
          <w:rFonts w:ascii="Arial" w:hAnsi="Arial" w:cs="Arial"/>
          <w:b/>
        </w:rPr>
      </w:pPr>
      <w:bookmarkStart w:id="0" w:name="OLE_LINK6"/>
      <w:bookmarkStart w:id="1" w:name="OLE_LINK5"/>
      <w:bookmarkStart w:id="2" w:name="_GoBack"/>
      <w:bookmarkEnd w:id="2"/>
      <w:r>
        <w:rPr>
          <w:rFonts w:ascii="Arial" w:hAnsi="Arial" w:cs="Arial"/>
          <w:b/>
        </w:rPr>
        <w:t>KEW.</w:t>
      </w:r>
      <w:r w:rsidR="00502F9C">
        <w:rPr>
          <w:rFonts w:ascii="Arial" w:hAnsi="Arial" w:cs="Arial"/>
          <w:b/>
        </w:rPr>
        <w:t>ATK-20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keepNext/>
        <w:spacing w:line="360" w:lineRule="auto"/>
        <w:jc w:val="center"/>
        <w:outlineLvl w:val="0"/>
        <w:rPr>
          <w:rFonts w:ascii="Arial" w:hAnsi="Arial" w:cs="Arial"/>
          <w:b/>
          <w:bCs/>
        </w:rPr>
      </w:pPr>
      <w:r w:rsidRPr="00BC5F3D">
        <w:rPr>
          <w:rFonts w:ascii="Arial" w:hAnsi="Arial" w:cs="Arial"/>
          <w:b/>
          <w:bCs/>
        </w:rPr>
        <w:t xml:space="preserve">SIJIL PENYAKSIAN PEMUSNAHAN </w:t>
      </w:r>
      <w:r w:rsidR="005D5ABD">
        <w:rPr>
          <w:rFonts w:ascii="Arial" w:hAnsi="Arial" w:cs="Arial"/>
          <w:b/>
          <w:bCs/>
        </w:rPr>
        <w:t>HARTA INTELEK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Disahkan </w:t>
      </w:r>
      <w:r w:rsidR="000163DD">
        <w:rPr>
          <w:rFonts w:ascii="Arial" w:hAnsi="Arial" w:cs="Arial"/>
        </w:rPr>
        <w:t xml:space="preserve">Harta </w:t>
      </w:r>
      <w:r w:rsidR="00736A99">
        <w:rPr>
          <w:rFonts w:ascii="Arial" w:hAnsi="Arial" w:cs="Arial"/>
        </w:rPr>
        <w:t>I</w:t>
      </w:r>
      <w:r w:rsidR="000163DD">
        <w:rPr>
          <w:rFonts w:ascii="Arial" w:hAnsi="Arial" w:cs="Arial"/>
        </w:rPr>
        <w:t>ntelek</w:t>
      </w:r>
      <w:r w:rsidRPr="00BC5F3D">
        <w:rPr>
          <w:rFonts w:ascii="Arial" w:hAnsi="Arial" w:cs="Arial"/>
        </w:rPr>
        <w:t xml:space="preserve"> </w:t>
      </w:r>
      <w:r w:rsidR="00533E9A">
        <w:rPr>
          <w:rFonts w:ascii="Arial" w:hAnsi="Arial" w:cs="Arial"/>
        </w:rPr>
        <w:t>di Kementerian/ Jabatan........................................</w:t>
      </w:r>
      <w:r w:rsidRPr="00BC5F3D">
        <w:rPr>
          <w:rFonts w:ascii="Arial" w:hAnsi="Arial" w:cs="Arial"/>
        </w:rPr>
        <w:t xml:space="preserve"> telah dimusnahkan.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5D5ABD" w:rsidP="0024398A">
      <w:pPr>
        <w:spacing w:line="36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Tajuk</w:t>
      </w:r>
      <w:r w:rsidR="0024398A" w:rsidRPr="00BC5F3D">
        <w:rPr>
          <w:rFonts w:ascii="Arial" w:hAnsi="Arial" w:cs="Arial"/>
        </w:rPr>
        <w:t xml:space="preserve"> </w:t>
      </w:r>
      <w:r w:rsidR="00286345">
        <w:rPr>
          <w:rFonts w:ascii="Arial" w:hAnsi="Arial" w:cs="Arial"/>
        </w:rPr>
        <w:t>Harta Intelek</w:t>
      </w:r>
      <w:r w:rsidR="0024398A" w:rsidRPr="00BC5F3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</w:t>
      </w:r>
      <w:r w:rsidR="0024398A" w:rsidRPr="00BC5F3D">
        <w:rPr>
          <w:rFonts w:ascii="Arial" w:hAnsi="Arial" w:cs="Arial"/>
        </w:rPr>
        <w:t>:…………………………………..</w:t>
      </w:r>
    </w:p>
    <w:p w:rsidR="0024398A" w:rsidRPr="00BC5F3D" w:rsidRDefault="0024398A" w:rsidP="0024398A">
      <w:pPr>
        <w:spacing w:line="360" w:lineRule="auto"/>
        <w:ind w:left="1440"/>
        <w:rPr>
          <w:rFonts w:ascii="Arial" w:hAnsi="Arial" w:cs="Arial"/>
        </w:rPr>
      </w:pPr>
      <w:r w:rsidRPr="00BC5F3D">
        <w:rPr>
          <w:rFonts w:ascii="Arial" w:hAnsi="Arial" w:cs="Arial"/>
        </w:rPr>
        <w:t>Kuantiti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 xml:space="preserve">:………………………………….. </w:t>
      </w:r>
    </w:p>
    <w:p w:rsidR="0024398A" w:rsidRPr="00BC5F3D" w:rsidRDefault="0024398A" w:rsidP="0024398A">
      <w:pPr>
        <w:spacing w:line="360" w:lineRule="auto"/>
        <w:ind w:left="144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Secara 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:.</w:t>
      </w:r>
      <w:r w:rsidRPr="00BC5F3D">
        <w:rPr>
          <w:rFonts w:ascii="Arial" w:hAnsi="Arial" w:cs="Arial"/>
          <w:bCs/>
        </w:rPr>
        <w:t>................................................</w:t>
      </w:r>
    </w:p>
    <w:p w:rsidR="0024398A" w:rsidRPr="00BC5F3D" w:rsidRDefault="00F66B90" w:rsidP="0024398A">
      <w:pPr>
        <w:spacing w:line="36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Tarikh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4398A" w:rsidRPr="00BC5F3D">
        <w:rPr>
          <w:rFonts w:ascii="Arial" w:hAnsi="Arial" w:cs="Arial"/>
        </w:rPr>
        <w:t>:…………………………….…….</w:t>
      </w:r>
    </w:p>
    <w:p w:rsidR="0024398A" w:rsidRPr="00BC5F3D" w:rsidRDefault="0024398A" w:rsidP="0024398A">
      <w:pPr>
        <w:spacing w:line="360" w:lineRule="auto"/>
        <w:ind w:left="144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Tempat 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:……..…………………………….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…………….…………………. 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 xml:space="preserve"> ……………………………… 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ab/>
        <w:t>Tandatangan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Tandatangan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Nama</w:t>
      </w:r>
      <w:r w:rsidR="00533E9A">
        <w:rPr>
          <w:rFonts w:ascii="Arial" w:hAnsi="Arial" w:cs="Arial"/>
        </w:rPr>
        <w:tab/>
      </w:r>
      <w:r w:rsidR="00533E9A">
        <w:rPr>
          <w:rFonts w:ascii="Arial" w:hAnsi="Arial" w:cs="Arial"/>
        </w:rPr>
        <w:tab/>
      </w:r>
      <w:r w:rsidRPr="00BC5F3D">
        <w:rPr>
          <w:rFonts w:ascii="Arial" w:hAnsi="Arial" w:cs="Arial"/>
        </w:rPr>
        <w:t xml:space="preserve">: ……………………. </w:t>
      </w:r>
      <w:r w:rsidR="00533E9A">
        <w:rPr>
          <w:rFonts w:ascii="Arial" w:hAnsi="Arial" w:cs="Arial"/>
        </w:rPr>
        <w:t>...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Nama</w:t>
      </w:r>
      <w:r w:rsidR="00533E9A">
        <w:rPr>
          <w:rFonts w:ascii="Arial" w:hAnsi="Arial" w:cs="Arial"/>
        </w:rPr>
        <w:tab/>
      </w:r>
      <w:r w:rsidR="00533E9A">
        <w:rPr>
          <w:rFonts w:ascii="Arial" w:hAnsi="Arial" w:cs="Arial"/>
        </w:rPr>
        <w:tab/>
      </w:r>
      <w:r w:rsidRPr="00BC5F3D">
        <w:rPr>
          <w:rFonts w:ascii="Arial" w:hAnsi="Arial" w:cs="Arial"/>
        </w:rPr>
        <w:t>: ……………………….</w:t>
      </w:r>
    </w:p>
    <w:p w:rsidR="0024398A" w:rsidRPr="00BC5F3D" w:rsidRDefault="00EF493E" w:rsidP="002439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Jawatan</w:t>
      </w:r>
      <w:r w:rsidR="00533E9A">
        <w:rPr>
          <w:rFonts w:ascii="Arial" w:hAnsi="Arial" w:cs="Arial"/>
        </w:rPr>
        <w:tab/>
      </w:r>
      <w:r>
        <w:rPr>
          <w:rFonts w:ascii="Arial" w:hAnsi="Arial" w:cs="Arial"/>
        </w:rPr>
        <w:t>: ……………………</w:t>
      </w:r>
      <w:r w:rsidR="00533E9A">
        <w:rPr>
          <w:rFonts w:ascii="Arial" w:hAnsi="Arial" w:cs="Arial"/>
        </w:rPr>
        <w:t>......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33E9A">
        <w:rPr>
          <w:rFonts w:ascii="Arial" w:hAnsi="Arial" w:cs="Arial"/>
        </w:rPr>
        <w:tab/>
      </w:r>
      <w:r w:rsidR="0024398A" w:rsidRPr="00BC5F3D">
        <w:rPr>
          <w:rFonts w:ascii="Arial" w:hAnsi="Arial" w:cs="Arial"/>
        </w:rPr>
        <w:t>Jawatan</w:t>
      </w:r>
      <w:r w:rsidR="00533E9A">
        <w:rPr>
          <w:rFonts w:ascii="Arial" w:hAnsi="Arial" w:cs="Arial"/>
        </w:rPr>
        <w:tab/>
      </w:r>
      <w:r w:rsidR="0024398A" w:rsidRPr="00BC5F3D">
        <w:rPr>
          <w:rFonts w:ascii="Arial" w:hAnsi="Arial" w:cs="Arial"/>
        </w:rPr>
        <w:t>: ……………………..</w:t>
      </w:r>
      <w:r w:rsidR="00533E9A">
        <w:rPr>
          <w:rFonts w:ascii="Arial" w:hAnsi="Arial" w:cs="Arial"/>
        </w:rPr>
        <w:t>....</w:t>
      </w:r>
    </w:p>
    <w:p w:rsidR="0024398A" w:rsidRPr="00BC5F3D" w:rsidRDefault="00533E9A" w:rsidP="002439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Nama Kementerian/ : ........................</w:t>
      </w:r>
      <w:r w:rsidR="0024398A" w:rsidRPr="00BC5F3D">
        <w:rPr>
          <w:rFonts w:ascii="Arial" w:hAnsi="Arial" w:cs="Arial"/>
        </w:rPr>
        <w:tab/>
      </w:r>
      <w:r w:rsidR="0024398A" w:rsidRPr="00BC5F3D">
        <w:rPr>
          <w:rFonts w:ascii="Arial" w:hAnsi="Arial" w:cs="Arial"/>
        </w:rPr>
        <w:tab/>
      </w:r>
      <w:r>
        <w:rPr>
          <w:rFonts w:ascii="Arial" w:hAnsi="Arial" w:cs="Arial"/>
        </w:rPr>
        <w:tab/>
        <w:t>Nama Kementerian/ : .....................</w:t>
      </w:r>
      <w:r w:rsidR="0024398A" w:rsidRPr="00BC5F3D">
        <w:rPr>
          <w:rFonts w:ascii="Arial" w:hAnsi="Arial" w:cs="Arial"/>
        </w:rPr>
        <w:t xml:space="preserve"> </w:t>
      </w:r>
    </w:p>
    <w:p w:rsidR="0024398A" w:rsidRPr="00BC5F3D" w:rsidRDefault="00533E9A" w:rsidP="002439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Jabatan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Jabatan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bookmarkEnd w:id="0"/>
    <w:bookmarkEnd w:id="1"/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sectPr w:rsidR="0024398A" w:rsidRPr="00BC5F3D" w:rsidSect="00A25E16">
      <w:headerReference w:type="default" r:id="rId9"/>
      <w:footerReference w:type="default" r:id="rId10"/>
      <w:pgSz w:w="12240" w:h="15840"/>
      <w:pgMar w:top="1440" w:right="1080" w:bottom="1440" w:left="1440" w:header="720" w:footer="4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614" w:rsidRDefault="00CD6614">
      <w:r>
        <w:separator/>
      </w:r>
    </w:p>
  </w:endnote>
  <w:endnote w:type="continuationSeparator" w:id="0">
    <w:p w:rsidR="00CD6614" w:rsidRDefault="00CD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D34F85" w:rsidRPr="00A25E16" w:rsidRDefault="00D34F85" w:rsidP="00D34F85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A25E16">
              <w:rPr>
                <w:rFonts w:ascii="Arial" w:hAnsi="Arial" w:cs="Arial"/>
                <w:sz w:val="20"/>
              </w:rPr>
              <w:t xml:space="preserve">M.S. </w:t>
            </w:r>
            <w:r w:rsidR="00A171FD">
              <w:rPr>
                <w:rFonts w:ascii="Arial" w:hAnsi="Arial" w:cs="Arial"/>
                <w:sz w:val="20"/>
              </w:rPr>
              <w:t>19</w:t>
            </w:r>
            <w:r w:rsidRPr="00A25E16">
              <w:rPr>
                <w:rFonts w:ascii="Arial" w:hAnsi="Arial" w:cs="Arial"/>
                <w:sz w:val="20"/>
              </w:rPr>
              <w:t>/</w:t>
            </w:r>
            <w:r w:rsidR="00A171FD">
              <w:rPr>
                <w:rFonts w:ascii="Arial" w:hAnsi="Arial" w:cs="Arial"/>
                <w:sz w:val="20"/>
              </w:rPr>
              <w:t>21</w:t>
            </w:r>
          </w:p>
        </w:sdtContent>
      </w:sdt>
    </w:sdtContent>
  </w:sdt>
  <w:p w:rsidR="00C762A1" w:rsidRDefault="00C762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614" w:rsidRDefault="00CD6614">
      <w:r>
        <w:separator/>
      </w:r>
    </w:p>
  </w:footnote>
  <w:footnote w:type="continuationSeparator" w:id="0">
    <w:p w:rsidR="00CD6614" w:rsidRDefault="00CD6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6C7" w:rsidRPr="005D36C7" w:rsidRDefault="005D36C7" w:rsidP="005D36C7">
    <w:pPr>
      <w:pStyle w:val="Header"/>
      <w:rPr>
        <w:rFonts w:ascii="Arial" w:hAnsi="Arial" w:cs="Arial"/>
      </w:rPr>
    </w:pPr>
    <w:r w:rsidRPr="005D36C7">
      <w:rPr>
        <w:rFonts w:ascii="Arial" w:hAnsi="Arial" w:cs="Arial"/>
        <w:sz w:val="20"/>
      </w:rPr>
      <w:t xml:space="preserve">Pekeliling Perbendaharaan Malaysia </w:t>
    </w:r>
    <w:r>
      <w:rPr>
        <w:rFonts w:ascii="Arial" w:hAnsi="Arial" w:cs="Arial"/>
        <w:sz w:val="20"/>
      </w:rPr>
      <w:t xml:space="preserve">                                                                                </w:t>
    </w:r>
    <w:r w:rsidRPr="005D36C7">
      <w:rPr>
        <w:rFonts w:ascii="Arial" w:hAnsi="Arial" w:cs="Arial"/>
        <w:sz w:val="20"/>
      </w:rPr>
      <w:t>AM 7.7 Lampiran D</w:t>
    </w:r>
    <w:r w:rsidRPr="005D36C7">
      <w:rPr>
        <w:rFonts w:ascii="Arial" w:hAnsi="Arial" w:cs="Arial"/>
      </w:rPr>
      <w:tab/>
      <w:t xml:space="preserve">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163DD"/>
    <w:rsid w:val="00023FA9"/>
    <w:rsid w:val="00036B05"/>
    <w:rsid w:val="000431C2"/>
    <w:rsid w:val="000449F2"/>
    <w:rsid w:val="000457B6"/>
    <w:rsid w:val="0005115F"/>
    <w:rsid w:val="00056118"/>
    <w:rsid w:val="000561AA"/>
    <w:rsid w:val="0005734E"/>
    <w:rsid w:val="0006077A"/>
    <w:rsid w:val="00061519"/>
    <w:rsid w:val="00063235"/>
    <w:rsid w:val="000858E3"/>
    <w:rsid w:val="00090E87"/>
    <w:rsid w:val="0009480B"/>
    <w:rsid w:val="00094C18"/>
    <w:rsid w:val="00096FA3"/>
    <w:rsid w:val="000A5B8B"/>
    <w:rsid w:val="000A7FA2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6432"/>
    <w:rsid w:val="00177CF1"/>
    <w:rsid w:val="00177D59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1F7500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82BEC"/>
    <w:rsid w:val="002862B2"/>
    <w:rsid w:val="00286345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7BAA"/>
    <w:rsid w:val="00314A1C"/>
    <w:rsid w:val="00316FCC"/>
    <w:rsid w:val="00320D9B"/>
    <w:rsid w:val="00331D89"/>
    <w:rsid w:val="0034031E"/>
    <w:rsid w:val="003437FE"/>
    <w:rsid w:val="00345FC7"/>
    <w:rsid w:val="00346D02"/>
    <w:rsid w:val="0035623A"/>
    <w:rsid w:val="00366124"/>
    <w:rsid w:val="00372460"/>
    <w:rsid w:val="00384516"/>
    <w:rsid w:val="003859CD"/>
    <w:rsid w:val="0039372C"/>
    <w:rsid w:val="003A07CF"/>
    <w:rsid w:val="003A1EF5"/>
    <w:rsid w:val="003A2F3B"/>
    <w:rsid w:val="003A58AF"/>
    <w:rsid w:val="003A739D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22E57"/>
    <w:rsid w:val="00423568"/>
    <w:rsid w:val="00433715"/>
    <w:rsid w:val="00437182"/>
    <w:rsid w:val="00442CE3"/>
    <w:rsid w:val="004444EF"/>
    <w:rsid w:val="00446B23"/>
    <w:rsid w:val="00447D6A"/>
    <w:rsid w:val="00451890"/>
    <w:rsid w:val="00470477"/>
    <w:rsid w:val="00476774"/>
    <w:rsid w:val="004777ED"/>
    <w:rsid w:val="0048148E"/>
    <w:rsid w:val="004871BF"/>
    <w:rsid w:val="0049659B"/>
    <w:rsid w:val="00496A84"/>
    <w:rsid w:val="00496DE6"/>
    <w:rsid w:val="004A0D3B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6A75"/>
    <w:rsid w:val="00502F9C"/>
    <w:rsid w:val="00506B3C"/>
    <w:rsid w:val="00516278"/>
    <w:rsid w:val="00527462"/>
    <w:rsid w:val="005325B1"/>
    <w:rsid w:val="00533567"/>
    <w:rsid w:val="00533E9A"/>
    <w:rsid w:val="00535740"/>
    <w:rsid w:val="00536869"/>
    <w:rsid w:val="005376C4"/>
    <w:rsid w:val="00541246"/>
    <w:rsid w:val="00542EC1"/>
    <w:rsid w:val="0054366C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B18E7"/>
    <w:rsid w:val="005B5199"/>
    <w:rsid w:val="005C608C"/>
    <w:rsid w:val="005D19B3"/>
    <w:rsid w:val="005D31FD"/>
    <w:rsid w:val="005D36C7"/>
    <w:rsid w:val="005D5ABD"/>
    <w:rsid w:val="005E14A3"/>
    <w:rsid w:val="005E30A9"/>
    <w:rsid w:val="005E3C8B"/>
    <w:rsid w:val="005E439C"/>
    <w:rsid w:val="005F3238"/>
    <w:rsid w:val="005F32E8"/>
    <w:rsid w:val="006056DD"/>
    <w:rsid w:val="00607C44"/>
    <w:rsid w:val="00614255"/>
    <w:rsid w:val="006161FE"/>
    <w:rsid w:val="00626488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36A99"/>
    <w:rsid w:val="00746B75"/>
    <w:rsid w:val="007504DC"/>
    <w:rsid w:val="0075071C"/>
    <w:rsid w:val="00751106"/>
    <w:rsid w:val="00752E5B"/>
    <w:rsid w:val="007561FA"/>
    <w:rsid w:val="0076130D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5C58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2C0F"/>
    <w:rsid w:val="00873F48"/>
    <w:rsid w:val="00874713"/>
    <w:rsid w:val="0087557A"/>
    <w:rsid w:val="00877E67"/>
    <w:rsid w:val="0088242A"/>
    <w:rsid w:val="00883955"/>
    <w:rsid w:val="00887E83"/>
    <w:rsid w:val="0089527A"/>
    <w:rsid w:val="008A4BE9"/>
    <w:rsid w:val="008A7AD3"/>
    <w:rsid w:val="008C423B"/>
    <w:rsid w:val="008D2E2D"/>
    <w:rsid w:val="008D7B18"/>
    <w:rsid w:val="008E266B"/>
    <w:rsid w:val="008F3177"/>
    <w:rsid w:val="008F52A7"/>
    <w:rsid w:val="008F65E3"/>
    <w:rsid w:val="008F6721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C657D"/>
    <w:rsid w:val="009C7C35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1FD"/>
    <w:rsid w:val="00A17915"/>
    <w:rsid w:val="00A25E16"/>
    <w:rsid w:val="00A32364"/>
    <w:rsid w:val="00A329E8"/>
    <w:rsid w:val="00A333A4"/>
    <w:rsid w:val="00A442B9"/>
    <w:rsid w:val="00A52DF1"/>
    <w:rsid w:val="00A57C4E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AF1FC0"/>
    <w:rsid w:val="00B053CD"/>
    <w:rsid w:val="00B0597F"/>
    <w:rsid w:val="00B077DC"/>
    <w:rsid w:val="00B1131B"/>
    <w:rsid w:val="00B118D3"/>
    <w:rsid w:val="00B14625"/>
    <w:rsid w:val="00B1538D"/>
    <w:rsid w:val="00B23B15"/>
    <w:rsid w:val="00B23D26"/>
    <w:rsid w:val="00B25D57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46E4"/>
    <w:rsid w:val="00BB5A2F"/>
    <w:rsid w:val="00BC5F3D"/>
    <w:rsid w:val="00BE0547"/>
    <w:rsid w:val="00BE0E85"/>
    <w:rsid w:val="00BF0149"/>
    <w:rsid w:val="00BF70E5"/>
    <w:rsid w:val="00C05A81"/>
    <w:rsid w:val="00C06439"/>
    <w:rsid w:val="00C10833"/>
    <w:rsid w:val="00C115A3"/>
    <w:rsid w:val="00C128FE"/>
    <w:rsid w:val="00C1785D"/>
    <w:rsid w:val="00C36348"/>
    <w:rsid w:val="00C41817"/>
    <w:rsid w:val="00C503EC"/>
    <w:rsid w:val="00C62886"/>
    <w:rsid w:val="00C64785"/>
    <w:rsid w:val="00C66FB1"/>
    <w:rsid w:val="00C75047"/>
    <w:rsid w:val="00C762A1"/>
    <w:rsid w:val="00C8507E"/>
    <w:rsid w:val="00C92FCF"/>
    <w:rsid w:val="00C96764"/>
    <w:rsid w:val="00CA014F"/>
    <w:rsid w:val="00CA7772"/>
    <w:rsid w:val="00CB4AC0"/>
    <w:rsid w:val="00CC32DD"/>
    <w:rsid w:val="00CD1610"/>
    <w:rsid w:val="00CD5B6A"/>
    <w:rsid w:val="00CD5EAF"/>
    <w:rsid w:val="00CD6614"/>
    <w:rsid w:val="00CE2B77"/>
    <w:rsid w:val="00CF1CE3"/>
    <w:rsid w:val="00CF36C3"/>
    <w:rsid w:val="00D00DD7"/>
    <w:rsid w:val="00D01B3F"/>
    <w:rsid w:val="00D14001"/>
    <w:rsid w:val="00D16AC2"/>
    <w:rsid w:val="00D22A2F"/>
    <w:rsid w:val="00D34F85"/>
    <w:rsid w:val="00D37EBD"/>
    <w:rsid w:val="00D42A3F"/>
    <w:rsid w:val="00D50EF6"/>
    <w:rsid w:val="00D511E4"/>
    <w:rsid w:val="00D52C8F"/>
    <w:rsid w:val="00D62E6D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E0F"/>
    <w:rsid w:val="00DB3076"/>
    <w:rsid w:val="00DC2B8B"/>
    <w:rsid w:val="00DD1D6D"/>
    <w:rsid w:val="00DE0236"/>
    <w:rsid w:val="00DE0276"/>
    <w:rsid w:val="00DE2E98"/>
    <w:rsid w:val="00DE4C62"/>
    <w:rsid w:val="00DE6F10"/>
    <w:rsid w:val="00DF4C20"/>
    <w:rsid w:val="00E06E5F"/>
    <w:rsid w:val="00E119B0"/>
    <w:rsid w:val="00E3058E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530F"/>
    <w:rsid w:val="00ED7B32"/>
    <w:rsid w:val="00EE1486"/>
    <w:rsid w:val="00EE2A3F"/>
    <w:rsid w:val="00EE4172"/>
    <w:rsid w:val="00EF493E"/>
    <w:rsid w:val="00F160E9"/>
    <w:rsid w:val="00F379CB"/>
    <w:rsid w:val="00F5674A"/>
    <w:rsid w:val="00F66B90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0ABA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AB230-C350-4A76-BC9D-4F48B8B21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9</cp:revision>
  <cp:lastPrinted>2015-06-29T02:54:00Z</cp:lastPrinted>
  <dcterms:created xsi:type="dcterms:W3CDTF">2017-12-18T08:53:00Z</dcterms:created>
  <dcterms:modified xsi:type="dcterms:W3CDTF">2018-03-01T04:12:00Z</dcterms:modified>
</cp:coreProperties>
</file>